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F7B29" w14:textId="77777777" w:rsidR="0025335D" w:rsidRDefault="0025335D" w:rsidP="0025335D">
      <w:pPr>
        <w:spacing w:line="600" w:lineRule="exact"/>
        <w:jc w:val="left"/>
        <w:rPr>
          <w:rFonts w:ascii="黑体" w:eastAsia="黑体" w:hAnsi="黑体" w:cs="黑体"/>
          <w:sz w:val="32"/>
          <w:szCs w:val="32"/>
        </w:rPr>
      </w:pPr>
    </w:p>
    <w:p w14:paraId="2714A0EC" w14:textId="77777777" w:rsidR="0025335D" w:rsidRDefault="0025335D" w:rsidP="0025335D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长城小标宋体" w:eastAsia="长城小标宋体" w:hAnsi="长城小标宋体" w:cs="长城小标宋体" w:hint="eastAsia"/>
          <w:b/>
          <w:sz w:val="44"/>
          <w:szCs w:val="44"/>
        </w:rPr>
        <w:t>内蒙古医科大学说</w:t>
      </w:r>
      <w:proofErr w:type="gramStart"/>
      <w:r>
        <w:rPr>
          <w:rFonts w:ascii="长城小标宋体" w:eastAsia="长城小标宋体" w:hAnsi="长城小标宋体" w:cs="长城小标宋体" w:hint="eastAsia"/>
          <w:b/>
          <w:sz w:val="44"/>
          <w:szCs w:val="44"/>
        </w:rPr>
        <w:t>课评价</w:t>
      </w:r>
      <w:proofErr w:type="gramEnd"/>
      <w:r>
        <w:rPr>
          <w:rFonts w:ascii="长城小标宋体" w:eastAsia="长城小标宋体" w:hAnsi="长城小标宋体" w:cs="长城小标宋体" w:hint="eastAsia"/>
          <w:b/>
          <w:sz w:val="44"/>
          <w:szCs w:val="44"/>
        </w:rPr>
        <w:t>表</w:t>
      </w:r>
    </w:p>
    <w:p w14:paraId="5D6E4D15" w14:textId="77777777" w:rsidR="0025335D" w:rsidRDefault="0025335D" w:rsidP="0025335D">
      <w:pPr>
        <w:spacing w:line="600" w:lineRule="exact"/>
        <w:ind w:firstLineChars="200" w:firstLine="641"/>
        <w:jc w:val="left"/>
        <w:rPr>
          <w:rFonts w:ascii="华文仿宋" w:eastAsia="华文仿宋" w:hAnsi="华文仿宋"/>
          <w:b/>
          <w:bCs/>
          <w:sz w:val="32"/>
          <w:szCs w:val="32"/>
        </w:rPr>
      </w:pPr>
      <w:r>
        <w:rPr>
          <w:rFonts w:ascii="华文仿宋" w:eastAsia="华文仿宋" w:hAnsi="华文仿宋" w:hint="eastAsia"/>
          <w:b/>
          <w:sz w:val="32"/>
          <w:szCs w:val="32"/>
        </w:rPr>
        <w:t>评价学院：</w:t>
      </w:r>
      <w:r>
        <w:rPr>
          <w:rFonts w:ascii="华文仿宋" w:eastAsia="华文仿宋" w:hAnsi="华文仿宋" w:hint="eastAsia"/>
          <w:sz w:val="32"/>
          <w:szCs w:val="32"/>
        </w:rPr>
        <w:t xml:space="preserve">                                                 </w:t>
      </w:r>
      <w:r>
        <w:rPr>
          <w:rFonts w:ascii="华文仿宋" w:eastAsia="华文仿宋" w:hAnsi="华文仿宋" w:hint="eastAsia"/>
          <w:b/>
          <w:bCs/>
          <w:sz w:val="32"/>
          <w:szCs w:val="32"/>
        </w:rPr>
        <w:t xml:space="preserve">   年     月    日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985"/>
        <w:gridCol w:w="1984"/>
        <w:gridCol w:w="1788"/>
        <w:gridCol w:w="2074"/>
      </w:tblGrid>
      <w:tr w:rsidR="0025335D" w14:paraId="79974661" w14:textId="77777777" w:rsidTr="009365B5">
        <w:trPr>
          <w:trHeight w:val="1707"/>
          <w:jc w:val="center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6B90062D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F49ED9A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参评资格</w:t>
            </w:r>
          </w:p>
        </w:tc>
        <w:tc>
          <w:tcPr>
            <w:tcW w:w="1701" w:type="dxa"/>
            <w:vAlign w:val="center"/>
          </w:tcPr>
          <w:p w14:paraId="222CED29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专业知识</w:t>
            </w:r>
          </w:p>
          <w:p w14:paraId="30930AEC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（50分）</w:t>
            </w:r>
          </w:p>
        </w:tc>
        <w:tc>
          <w:tcPr>
            <w:tcW w:w="1985" w:type="dxa"/>
            <w:vAlign w:val="center"/>
          </w:tcPr>
          <w:p w14:paraId="1416CF16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教学思路</w:t>
            </w:r>
          </w:p>
          <w:p w14:paraId="4A13402E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（25分）</w:t>
            </w:r>
          </w:p>
        </w:tc>
        <w:tc>
          <w:tcPr>
            <w:tcW w:w="1984" w:type="dxa"/>
            <w:vAlign w:val="center"/>
          </w:tcPr>
          <w:p w14:paraId="5F91FF99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语言表达</w:t>
            </w:r>
          </w:p>
          <w:p w14:paraId="7F077715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（15分）</w:t>
            </w:r>
          </w:p>
        </w:tc>
        <w:tc>
          <w:tcPr>
            <w:tcW w:w="1788" w:type="dxa"/>
            <w:tcBorders>
              <w:right w:val="double" w:sz="4" w:space="0" w:color="auto"/>
            </w:tcBorders>
            <w:vAlign w:val="center"/>
          </w:tcPr>
          <w:p w14:paraId="5C704D0C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仪表举止</w:t>
            </w:r>
          </w:p>
          <w:p w14:paraId="5B48BF44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（10分）</w:t>
            </w:r>
          </w:p>
        </w:tc>
        <w:tc>
          <w:tcPr>
            <w:tcW w:w="2074" w:type="dxa"/>
            <w:tcBorders>
              <w:left w:val="double" w:sz="4" w:space="0" w:color="auto"/>
            </w:tcBorders>
            <w:vAlign w:val="center"/>
          </w:tcPr>
          <w:p w14:paraId="10DE81DA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总分</w:t>
            </w:r>
          </w:p>
          <w:p w14:paraId="43283C1F" w14:textId="77777777" w:rsidR="0025335D" w:rsidRDefault="0025335D" w:rsidP="009365B5">
            <w:pPr>
              <w:spacing w:line="600" w:lineRule="exact"/>
              <w:jc w:val="center"/>
              <w:rPr>
                <w:rFonts w:ascii="华文仿宋" w:eastAsia="华文仿宋" w:hAnsi="华文仿宋" w:cstheme="minorBidi"/>
                <w:b/>
                <w:bCs/>
                <w:sz w:val="32"/>
                <w:szCs w:val="32"/>
              </w:rPr>
            </w:pPr>
            <w:r>
              <w:rPr>
                <w:rFonts w:ascii="华文仿宋" w:eastAsia="华文仿宋" w:hAnsi="华文仿宋" w:cstheme="minorBidi" w:hint="eastAsia"/>
                <w:b/>
                <w:bCs/>
                <w:sz w:val="32"/>
                <w:szCs w:val="32"/>
              </w:rPr>
              <w:t>（100分）</w:t>
            </w:r>
          </w:p>
        </w:tc>
      </w:tr>
      <w:tr w:rsidR="0025335D" w14:paraId="4BD122D1" w14:textId="77777777" w:rsidTr="009365B5">
        <w:trPr>
          <w:jc w:val="center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3B73DE44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722A740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7772635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71017E91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61616D2C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right w:val="double" w:sz="4" w:space="0" w:color="auto"/>
            </w:tcBorders>
            <w:vAlign w:val="center"/>
          </w:tcPr>
          <w:p w14:paraId="71A60B6C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left w:val="double" w:sz="4" w:space="0" w:color="auto"/>
            </w:tcBorders>
            <w:vAlign w:val="center"/>
          </w:tcPr>
          <w:p w14:paraId="0A11114B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42A09806" w14:textId="77777777" w:rsidTr="009365B5">
        <w:trPr>
          <w:jc w:val="center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31318B16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4B198B1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C3BA601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575C36D3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07B01AEA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right w:val="double" w:sz="4" w:space="0" w:color="auto"/>
            </w:tcBorders>
            <w:vAlign w:val="center"/>
          </w:tcPr>
          <w:p w14:paraId="0A0549D2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left w:val="double" w:sz="4" w:space="0" w:color="auto"/>
            </w:tcBorders>
            <w:vAlign w:val="center"/>
          </w:tcPr>
          <w:p w14:paraId="07EDA35B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6E2A5B7B" w14:textId="77777777" w:rsidTr="009365B5">
        <w:trPr>
          <w:jc w:val="center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25F50056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431ABB22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389E3A9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0BEFC235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07FA2FD1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right w:val="double" w:sz="4" w:space="0" w:color="auto"/>
            </w:tcBorders>
            <w:vAlign w:val="center"/>
          </w:tcPr>
          <w:p w14:paraId="2409201F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left w:val="double" w:sz="4" w:space="0" w:color="auto"/>
            </w:tcBorders>
            <w:vAlign w:val="center"/>
          </w:tcPr>
          <w:p w14:paraId="0D220BC6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256DA1DF" w14:textId="77777777" w:rsidTr="009365B5">
        <w:trPr>
          <w:trHeight w:val="540"/>
          <w:jc w:val="center"/>
        </w:trPr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04727F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A952DE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DCFB98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9ACD41B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651DA24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D2A51C0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B8EEED8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3050ECFB" w14:textId="77777777" w:rsidTr="009365B5">
        <w:trPr>
          <w:trHeight w:val="420"/>
          <w:jc w:val="center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B3D6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B120D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598E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9ECF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5FB7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11B444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A3D64CD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4D5B00BE" w14:textId="77777777" w:rsidTr="009365B5">
        <w:trPr>
          <w:trHeight w:val="420"/>
          <w:jc w:val="center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313A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D41F5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1D36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65D9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2FBF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153CE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818E020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  <w:tr w:rsidR="0025335D" w14:paraId="316DCEBE" w14:textId="77777777" w:rsidTr="009365B5">
        <w:trPr>
          <w:trHeight w:val="420"/>
          <w:jc w:val="center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600D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9A333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9227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A59A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F110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DEF724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ABBCB2A" w14:textId="77777777" w:rsidR="0025335D" w:rsidRDefault="0025335D" w:rsidP="009365B5">
            <w:pPr>
              <w:spacing w:line="600" w:lineRule="exact"/>
              <w:ind w:firstLineChars="200" w:firstLine="640"/>
              <w:jc w:val="center"/>
              <w:rPr>
                <w:rFonts w:ascii="华文仿宋" w:eastAsia="华文仿宋" w:hAnsi="华文仿宋" w:cstheme="minorBidi"/>
                <w:sz w:val="32"/>
                <w:szCs w:val="32"/>
              </w:rPr>
            </w:pPr>
          </w:p>
        </w:tc>
      </w:tr>
    </w:tbl>
    <w:p w14:paraId="73D8A421" w14:textId="77777777" w:rsidR="001C5C04" w:rsidRDefault="001C5C04"/>
    <w:sectPr w:rsidR="001C5C04" w:rsidSect="002533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8695B" w14:textId="77777777" w:rsidR="00C54E63" w:rsidRDefault="00C54E63" w:rsidP="0025335D">
      <w:r>
        <w:separator/>
      </w:r>
    </w:p>
  </w:endnote>
  <w:endnote w:type="continuationSeparator" w:id="0">
    <w:p w14:paraId="549766DF" w14:textId="77777777" w:rsidR="00C54E63" w:rsidRDefault="00C54E63" w:rsidP="0025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17BC3" w14:textId="77777777" w:rsidR="00C54E63" w:rsidRDefault="00C54E63" w:rsidP="0025335D">
      <w:r>
        <w:separator/>
      </w:r>
    </w:p>
  </w:footnote>
  <w:footnote w:type="continuationSeparator" w:id="0">
    <w:p w14:paraId="1BE77D6B" w14:textId="77777777" w:rsidR="00C54E63" w:rsidRDefault="00C54E63" w:rsidP="00253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C04"/>
    <w:rsid w:val="001C5C04"/>
    <w:rsid w:val="0025335D"/>
    <w:rsid w:val="00C5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12CC1B4-D0C5-4766-8DB3-61EB668D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25335D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25335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2533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533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25335D"/>
    <w:rPr>
      <w:sz w:val="18"/>
      <w:szCs w:val="18"/>
    </w:rPr>
  </w:style>
  <w:style w:type="table" w:styleId="a8">
    <w:name w:val="Table Grid"/>
    <w:basedOn w:val="a2"/>
    <w:uiPriority w:val="59"/>
    <w:qFormat/>
    <w:rsid w:val="0025335D"/>
    <w:rPr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0">
    <w:name w:val="Body Text"/>
    <w:basedOn w:val="a"/>
    <w:link w:val="a9"/>
    <w:uiPriority w:val="99"/>
    <w:semiHidden/>
    <w:unhideWhenUsed/>
    <w:rsid w:val="0025335D"/>
    <w:pPr>
      <w:spacing w:after="120"/>
    </w:pPr>
  </w:style>
  <w:style w:type="character" w:customStyle="1" w:styleId="a9">
    <w:name w:val="正文文本 字符"/>
    <w:basedOn w:val="a1"/>
    <w:link w:val="a0"/>
    <w:uiPriority w:val="99"/>
    <w:semiHidden/>
    <w:rsid w:val="0025335D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李亚娜</dc:creator>
  <cp:keywords/>
  <dc:description/>
  <cp:lastModifiedBy>李亚娜</cp:lastModifiedBy>
  <cp:revision>2</cp:revision>
  <dcterms:created xsi:type="dcterms:W3CDTF">2023-07-13T03:06:00Z</dcterms:created>
  <dcterms:modified xsi:type="dcterms:W3CDTF">2023-07-13T03:07:00Z</dcterms:modified>
</cp:coreProperties>
</file>